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r>
        <w:rPr>
          <w:b/>
          <w:color w:val="3B0873"/>
          <w:sz w:val="38"/>
        </w:rPr>
        <w:t>CS Extension Menu (When You're Done)</w:t>
      </w:r>
    </w:p>
    <w:p>
      <w:r>
        <w:rPr>
          <w:i/>
          <w:color w:val="6B7280"/>
          <w:sz w:val="18"/>
        </w:rPr>
        <w:t>Editable version. This file has only the parts you fill in or customize; the full printable resource is in the PDFs.</w:t>
      </w:r>
    </w:p>
    <w:p>
      <w:pPr>
        <w:spacing w:before="240"/>
      </w:pPr>
      <w:r>
        <w:rPr>
          <w:b/>
          <w:color w:val="3B0873"/>
          <w:sz w:val="26"/>
        </w:rPr>
        <w:t>Self-directed project proposal   (FOR STUDENTS)</w:t>
      </w:r>
    </w:p>
    <w:p>
      <w:r>
        <w:t>Ready for something bigger than a single challenge? Pitch it here. A good stretch project is a little scary and clearly yours. Fill this out, show your teacher, then build it.</w:t>
      </w:r>
    </w:p>
    <w:p>
      <w:pPr>
        <w:pBdr>
          <w:bottom w:val="single" w:sz="6" w:space="2" w:color="CBD5E1"/>
        </w:pBdr>
        <w:spacing w:after="120"/>
      </w:pPr>
      <w:r>
        <w:rPr>
          <w:b/>
        </w:rPr>
        <w:t xml:space="preserve">Name:  </w:t>
      </w:r>
    </w:p>
    <w:p>
      <w:pPr>
        <w:pBdr>
          <w:bottom w:val="single" w:sz="6" w:space="2" w:color="CBD5E1"/>
        </w:pBdr>
        <w:spacing w:after="120"/>
      </w:pPr>
      <w:r>
        <w:rPr>
          <w:b/>
        </w:rPr>
        <w:t xml:space="preserve">Date:  </w:t>
      </w:r>
    </w:p>
    <w:p>
      <w:pPr>
        <w:spacing w:before="120"/>
      </w:pPr>
      <w:r>
        <w:rPr>
          <w:b/>
          <w:color w:val="111827"/>
          <w:sz w:val="23"/>
        </w:rPr>
        <w:t>What I will build</w:t>
      </w:r>
    </w:p>
    <w:p>
      <w:pPr>
        <w:spacing w:after="40"/>
      </w:pPr>
      <w:r>
        <w:rPr>
          <w:b/>
          <w:color w:val="6B7280"/>
          <w:sz w:val="18"/>
        </w:rPr>
        <w:t>Describe it so a stranger could picture it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8640"/>
      </w:tblGrid>
      <w:tr>
        <w:trPr>
          <w:trHeight w:val="1295" w:hRule="atLeast"/>
        </w:trPr>
        <w:tc>
          <w:tcPr>
            <w:tcW w:type="dxa" w:w="8640"/>
          </w:tcPr>
          <w:p/>
        </w:tc>
      </w:tr>
    </w:tbl>
    <w:p>
      <w:pPr>
        <w:spacing w:before="120"/>
      </w:pPr>
      <w:r>
        <w:rPr>
          <w:b/>
          <w:color w:val="111827"/>
          <w:sz w:val="23"/>
        </w:rPr>
        <w:t>Why it is a stretch for me</w:t>
      </w:r>
    </w:p>
    <w:p>
      <w:pPr>
        <w:spacing w:after="40"/>
      </w:pPr>
      <w:r>
        <w:rPr>
          <w:b/>
          <w:color w:val="6B7280"/>
          <w:sz w:val="18"/>
        </w:rPr>
        <w:t>What makes this harder than what I already know</w:t>
      </w:r>
    </w:p>
    <w:p>
      <w:pPr>
        <w:pBdr>
          <w:bottom w:val="single" w:sz="6" w:space="2" w:color="CBD5E1"/>
        </w:pBdr>
        <w:spacing w:after="180"/>
      </w:pPr>
    </w:p>
    <w:p>
      <w:pPr>
        <w:pBdr>
          <w:bottom w:val="single" w:sz="6" w:space="2" w:color="CBD5E1"/>
        </w:pBdr>
        <w:spacing w:after="180"/>
      </w:pPr>
    </w:p>
    <w:p>
      <w:pPr>
        <w:spacing w:before="120"/>
      </w:pPr>
      <w:r>
        <w:rPr>
          <w:b/>
          <w:color w:val="111827"/>
          <w:sz w:val="23"/>
        </w:rPr>
        <w:t>How I will show it</w:t>
      </w:r>
    </w:p>
    <w:p>
      <w:pPr>
        <w:spacing w:after="40"/>
      </w:pPr>
      <w:r>
        <w:rPr>
          <w:b/>
          <w:color w:val="6B7280"/>
          <w:sz w:val="18"/>
        </w:rPr>
        <w:t>Demo, tutorial, portfolio entry, or something else</w:t>
      </w:r>
    </w:p>
    <w:p>
      <w:pPr>
        <w:pBdr>
          <w:bottom w:val="single" w:sz="6" w:space="2" w:color="CBD5E1"/>
        </w:pBdr>
        <w:spacing w:after="180"/>
      </w:pPr>
    </w:p>
    <w:p>
      <w:pPr>
        <w:pBdr>
          <w:bottom w:val="single" w:sz="6" w:space="2" w:color="CBD5E1"/>
        </w:pBdr>
        <w:spacing w:after="180"/>
      </w:pPr>
    </w:p>
    <w:p>
      <w:pPr>
        <w:pBdr>
          <w:bottom w:val="single" w:sz="6" w:space="2" w:color="CBD5E1"/>
        </w:pBdr>
        <w:spacing w:after="120"/>
      </w:pPr>
      <w:r>
        <w:rPr>
          <w:b/>
        </w:rPr>
        <w:t xml:space="preserve">I think this will take about:  </w:t>
      </w:r>
    </w:p>
    <w:p>
      <w:pPr>
        <w:spacing w:before="240"/>
      </w:pPr>
      <w:r>
        <w:rPr>
          <w:b/>
          <w:color w:val="3B0873"/>
          <w:sz w:val="26"/>
        </w:rPr>
        <w:t>Progress and badge tracker   (FOR STUDENTS)</w:t>
      </w:r>
    </w:p>
    <w:p>
      <w:r>
        <w:t>Every time you finish a go-deeper move, log it here and earn the badge. Depth counts. Fill in the challenge, the date, and one thing you learned.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rPr>
          <w:trHeight w:val="403" w:hRule="atLeast"/>
          <w:trHeight w:val="403" w:hRule="atLeast"/>
          <w:trHeight w:val="403" w:hRule="atLeast"/>
          <w:trHeight w:val="403" w:hRule="atLeast"/>
          <w:trHeight w:val="403" w:hRule="atLeast"/>
          <w:trHeight w:val="403" w:hRule="atLeast"/>
          <w:trHeight w:val="403" w:hRule="atLeast"/>
          <w:trHeight w:val="403" w:hRule="atLeast"/>
          <w:trHeight w:val="403" w:hRule="atLeast"/>
          <w:trHeight w:val="403" w:hRule="atLeast"/>
          <w:trHeight w:val="403" w:hRule="atLeast"/>
          <w:trHeight w:val="403" w:hRule="atLeast"/>
          <w:trHeight w:val="403" w:hRule="atLeast"/>
          <w:trHeight w:val="403" w:hRule="atLeast"/>
          <w:trHeight w:val="403" w:hRule="atLeast"/>
          <w:trHeight w:val="403" w:hRule="atLeast"/>
          <w:trHeight w:val="403" w:hRule="atLeast"/>
          <w:trHeight w:val="403" w:hRule="atLeast"/>
          <w:trHeight w:val="403" w:hRule="atLeast"/>
          <w:trHeight w:val="403" w:hRule="atLeast"/>
          <w:trHeight w:val="403" w:hRule="atLeast"/>
          <w:trHeight w:val="403" w:hRule="atLeast"/>
          <w:trHeight w:val="403" w:hRule="atLeast"/>
          <w:trHeight w:val="403" w:hRule="atLeast"/>
        </w:trPr>
        <w:tc>
          <w:tcPr>
            <w:tcW w:type="dxa" w:w="1728"/>
            <w:shd w:val="clear" w:fill="3B0873"/>
          </w:tcPr>
          <w:p>
            <w:r>
              <w:rPr>
                <w:b/>
                <w:color w:val="FFFFFF"/>
              </w:rPr>
              <w:t>Level</w:t>
            </w:r>
          </w:p>
        </w:tc>
        <w:tc>
          <w:tcPr>
            <w:tcW w:type="dxa" w:w="1728"/>
            <w:shd w:val="clear" w:fill="3B0873"/>
          </w:tcPr>
          <w:p>
            <w:r>
              <w:rPr>
                <w:b/>
                <w:color w:val="FFFFFF"/>
              </w:rPr>
              <w:t>Challenge I finished</w:t>
            </w:r>
          </w:p>
        </w:tc>
        <w:tc>
          <w:tcPr>
            <w:tcW w:type="dxa" w:w="1728"/>
            <w:shd w:val="clear" w:fill="3B0873"/>
          </w:tcPr>
          <w:p>
            <w:r>
              <w:rPr>
                <w:b/>
                <w:color w:val="FFFFFF"/>
              </w:rPr>
              <w:t>Date</w:t>
            </w:r>
          </w:p>
        </w:tc>
        <w:tc>
          <w:tcPr>
            <w:tcW w:type="dxa" w:w="1728"/>
            <w:shd w:val="clear" w:fill="3B0873"/>
          </w:tcPr>
          <w:p>
            <w:r>
              <w:rPr>
                <w:b/>
                <w:color w:val="FFFFFF"/>
              </w:rPr>
              <w:t>One thing I learned</w:t>
            </w:r>
          </w:p>
        </w:tc>
        <w:tc>
          <w:tcPr>
            <w:tcW w:type="dxa" w:w="1728"/>
            <w:shd w:val="clear" w:fill="3B0873"/>
          </w:tcPr>
          <w:p>
            <w:r>
              <w:rPr>
                <w:b/>
                <w:color w:val="FFFFFF"/>
              </w:rPr>
              <w:t>Badge</w:t>
            </w:r>
          </w:p>
        </w:tc>
      </w:tr>
      <w:tr>
        <w:tc>
          <w:tcPr>
            <w:tcW w:type="dxa" w:w="1728"/>
          </w:tcPr>
          <w:p>
            <w:r>
              <w:t>Explorer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[  ]</w:t>
            </w:r>
          </w:p>
        </w:tc>
      </w:tr>
      <w:tr>
        <w:tc>
          <w:tcPr>
            <w:tcW w:type="dxa" w:w="1728"/>
          </w:tcPr>
          <w:p>
            <w:r>
              <w:t>Explorer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[  ]</w:t>
            </w:r>
          </w:p>
        </w:tc>
      </w:tr>
      <w:tr>
        <w:tc>
          <w:tcPr>
            <w:tcW w:type="dxa" w:w="1728"/>
          </w:tcPr>
          <w:p>
            <w:r>
              <w:t>Builder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[  ]</w:t>
            </w:r>
          </w:p>
        </w:tc>
      </w:tr>
      <w:tr>
        <w:tc>
          <w:tcPr>
            <w:tcW w:type="dxa" w:w="1728"/>
          </w:tcPr>
          <w:p>
            <w:r>
              <w:t>Builder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[  ]</w:t>
            </w:r>
          </w:p>
        </w:tc>
      </w:tr>
      <w:tr>
        <w:tc>
          <w:tcPr>
            <w:tcW w:type="dxa" w:w="1728"/>
          </w:tcPr>
          <w:p>
            <w:r>
              <w:t>Optimizer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[  ]</w:t>
            </w:r>
          </w:p>
        </w:tc>
      </w:tr>
      <w:tr>
        <w:tc>
          <w:tcPr>
            <w:tcW w:type="dxa" w:w="1728"/>
          </w:tcPr>
          <w:p>
            <w:r>
              <w:t>Optimizer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[  ]</w:t>
            </w:r>
          </w:p>
        </w:tc>
      </w:tr>
      <w:tr>
        <w:tc>
          <w:tcPr>
            <w:tcW w:type="dxa" w:w="1728"/>
          </w:tcPr>
          <w:p>
            <w:r>
              <w:t>Teacher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[  ]</w:t>
            </w:r>
          </w:p>
        </w:tc>
      </w:tr>
      <w:tr>
        <w:tc>
          <w:tcPr>
            <w:tcW w:type="dxa" w:w="1728"/>
          </w:tcPr>
          <w:p>
            <w:r>
              <w:t>Innovator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[  ]</w:t>
            </w:r>
          </w:p>
        </w:tc>
      </w:tr>
    </w:tbl>
    <w:p>
      <w:pPr>
        <w:spacing w:after="40"/>
      </w:pPr>
    </w:p>
    <w:p>
      <w:pPr>
        <w:spacing w:before="120"/>
      </w:pPr>
      <w:r>
        <w:rPr>
          <w:b/>
          <w:color w:val="111827"/>
          <w:sz w:val="23"/>
        </w:rPr>
        <w:t>Badge levels</w:t>
      </w:r>
    </w:p>
    <w:p>
      <w:pPr>
        <w:pStyle w:val="ListBullet"/>
      </w:pPr>
      <w:r>
        <w:rPr>
          <w:b/>
          <w:i w:val="0"/>
        </w:rPr>
        <w:t>Explorer:</w:t>
      </w:r>
      <w:r>
        <w:t>you tried a challenge card and finished it.</w:t>
      </w:r>
    </w:p>
    <w:p>
      <w:pPr>
        <w:pStyle w:val="ListBullet"/>
      </w:pPr>
      <w:r>
        <w:rPr>
          <w:b/>
          <w:i w:val="0"/>
        </w:rPr>
        <w:t>Builder:</w:t>
      </w:r>
      <w:r>
        <w:t>you added a feature or built a portfolio piece.</w:t>
      </w:r>
    </w:p>
    <w:p>
      <w:pPr>
        <w:pStyle w:val="ListBullet"/>
      </w:pPr>
      <w:r>
        <w:rPr>
          <w:b/>
          <w:i w:val="0"/>
        </w:rPr>
        <w:t>Optimizer:</w:t>
      </w:r>
      <w:r>
        <w:t>you made something faster, cleaner, or harder to break.</w:t>
      </w:r>
    </w:p>
    <w:p>
      <w:pPr>
        <w:pStyle w:val="ListBullet"/>
      </w:pPr>
      <w:r>
        <w:rPr>
          <w:b/>
          <w:i w:val="0"/>
        </w:rPr>
        <w:t>Teacher:</w:t>
      </w:r>
      <w:r>
        <w:t>you taught it or coached a peer without touching their keyboard.</w:t>
      </w:r>
    </w:p>
    <w:p>
      <w:pPr>
        <w:pStyle w:val="ListBullet"/>
      </w:pPr>
      <w:r>
        <w:rPr>
          <w:b/>
          <w:i w:val="0"/>
        </w:rPr>
        <w:t>Innovator:</w:t>
      </w:r>
      <w:r>
        <w:t>you shipped a self-directed project from your own proposal.</w:t>
      </w:r>
    </w:p>
    <w:p>
      <w:pPr>
        <w:pBdr>
          <w:bottom w:val="single" w:sz="6" w:space="2" w:color="CBD5E1"/>
        </w:pBdr>
        <w:spacing w:after="120"/>
      </w:pPr>
      <w:r>
        <w:rPr>
          <w:b/>
        </w:rPr>
        <w:t xml:space="preserve">My next badge goal is:  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80" w:line="240" w:lineRule="auto"/>
    </w:pPr>
    <w:rPr>
      <w:rFonts w:ascii="Calibri" w:hAnsi="Calibri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